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D287A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CONCEPT HANDBACK INSPECTION CHECKLIST</w:t>
      </w:r>
    </w:p>
    <w:p w14:paraId="223696FB" w14:textId="75BADF31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234AD9A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PROPERTY DETAILS</w:t>
      </w:r>
    </w:p>
    <w:p w14:paraId="098D880F" w14:textId="17B32BD7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Address: </w:t>
      </w:r>
      <w:r w:rsidR="009471CE">
        <w:rPr>
          <w:rFonts w:asciiTheme="minorBidi" w:hAnsiTheme="minorBidi"/>
          <w:b/>
        </w:rPr>
        <w:t>20</w:t>
      </w:r>
      <w:r w:rsidR="001008AA" w:rsidRPr="00A15AFC">
        <w:rPr>
          <w:rFonts w:asciiTheme="minorBidi" w:hAnsiTheme="minorBidi"/>
          <w:b/>
        </w:rPr>
        <w:t xml:space="preserve"> </w:t>
      </w:r>
      <w:r w:rsidR="009471CE">
        <w:rPr>
          <w:rFonts w:asciiTheme="minorBidi" w:hAnsiTheme="minorBidi"/>
          <w:b/>
        </w:rPr>
        <w:t>DREWRY</w:t>
      </w:r>
      <w:r w:rsidR="00E34AD7">
        <w:rPr>
          <w:rFonts w:asciiTheme="minorBidi" w:hAnsiTheme="minorBidi"/>
          <w:b/>
        </w:rPr>
        <w:t>,</w:t>
      </w:r>
      <w:r w:rsidR="006F441B" w:rsidRPr="00A15AFC">
        <w:rPr>
          <w:rFonts w:asciiTheme="minorBidi" w:hAnsiTheme="minorBidi"/>
          <w:b/>
        </w:rPr>
        <w:t xml:space="preserve"> </w:t>
      </w:r>
      <w:r w:rsidR="000C22E9" w:rsidRPr="00A15AFC">
        <w:rPr>
          <w:rFonts w:asciiTheme="minorBidi" w:hAnsiTheme="minorBidi"/>
          <w:b/>
        </w:rPr>
        <w:t>BD</w:t>
      </w:r>
      <w:r w:rsidR="009471CE">
        <w:rPr>
          <w:rFonts w:asciiTheme="minorBidi" w:hAnsiTheme="minorBidi"/>
          <w:b/>
        </w:rPr>
        <w:t>21 2PU</w:t>
      </w:r>
    </w:p>
    <w:p w14:paraId="15A9627F" w14:textId="112392D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Inspection Date: </w:t>
      </w:r>
      <w:r w:rsidR="00E34AD7">
        <w:rPr>
          <w:rFonts w:asciiTheme="minorBidi" w:hAnsiTheme="minorBidi"/>
          <w:b/>
        </w:rPr>
        <w:t>18</w:t>
      </w:r>
      <w:r w:rsidR="006F441B" w:rsidRPr="00A15AFC">
        <w:rPr>
          <w:rFonts w:asciiTheme="minorBidi" w:hAnsiTheme="minorBidi"/>
          <w:b/>
        </w:rPr>
        <w:t xml:space="preserve"> </w:t>
      </w:r>
      <w:r w:rsidR="009471CE">
        <w:rPr>
          <w:rFonts w:asciiTheme="minorBidi" w:hAnsiTheme="minorBidi"/>
          <w:b/>
        </w:rPr>
        <w:t>MAY</w:t>
      </w:r>
    </w:p>
    <w:p w14:paraId="1E345AB6" w14:textId="01581A1F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Inspector Name: </w:t>
      </w:r>
      <w:r w:rsidR="009471CE">
        <w:rPr>
          <w:rFonts w:asciiTheme="minorBidi" w:hAnsiTheme="minorBidi"/>
          <w:b/>
        </w:rPr>
        <w:t>AHMED</w:t>
      </w:r>
    </w:p>
    <w:p w14:paraId="5988B0E9" w14:textId="0465B502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Keys Received (Y/N): </w:t>
      </w:r>
      <w:r w:rsidR="000C22E9" w:rsidRPr="00A15AFC">
        <w:rPr>
          <w:rFonts w:asciiTheme="minorBidi" w:hAnsiTheme="minorBidi"/>
          <w:b/>
        </w:rPr>
        <w:t xml:space="preserve">Y </w:t>
      </w:r>
      <w:r w:rsidR="009471CE">
        <w:rPr>
          <w:rFonts w:asciiTheme="minorBidi" w:hAnsiTheme="minorBidi"/>
          <w:b/>
        </w:rPr>
        <w:t>2X</w:t>
      </w:r>
    </w:p>
    <w:p w14:paraId="6BF7CEB5" w14:textId="3304393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Date Keys Received: </w:t>
      </w:r>
    </w:p>
    <w:p w14:paraId="1CC1DD75" w14:textId="44BCD07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Occupied at Inspection? (Y/N): </w:t>
      </w:r>
      <w:r w:rsidR="000C22E9" w:rsidRPr="00A15AFC">
        <w:rPr>
          <w:rFonts w:asciiTheme="minorBidi" w:hAnsiTheme="minorBidi"/>
          <w:b/>
        </w:rPr>
        <w:t>N</w:t>
      </w:r>
    </w:p>
    <w:p w14:paraId="1828B361" w14:textId="25338D84" w:rsidR="00707DBA" w:rsidRPr="00A15AFC" w:rsidRDefault="00167044" w:rsidP="00A15AFC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Utilities Active? (Y/N): </w:t>
      </w:r>
      <w:r w:rsidR="00E34AD7" w:rsidRPr="00A15AFC">
        <w:rPr>
          <w:rFonts w:asciiTheme="minorBidi" w:hAnsiTheme="minorBidi"/>
          <w:b/>
        </w:rPr>
        <w:t xml:space="preserve">Y </w:t>
      </w:r>
      <w:r w:rsidR="00707DBA" w:rsidRPr="00A15AFC">
        <w:rPr>
          <w:rFonts w:asciiTheme="minorBidi" w:hAnsiTheme="minorBidi"/>
        </w:rPr>
        <w:t>______________________________________________________________________</w:t>
      </w:r>
    </w:p>
    <w:p w14:paraId="6C92FF1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1. VACANT POSSESSION</w:t>
      </w:r>
    </w:p>
    <w:p w14:paraId="5E50950E" w14:textId="75E747D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fully vacant? (Y/N): </w:t>
      </w:r>
      <w:r w:rsidR="000C22E9" w:rsidRPr="00A15AFC">
        <w:rPr>
          <w:rFonts w:asciiTheme="minorBidi" w:hAnsiTheme="minorBidi"/>
          <w:b/>
        </w:rPr>
        <w:t>Y</w:t>
      </w:r>
    </w:p>
    <w:p w14:paraId="54731E6A" w14:textId="155195AA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occupants remaining?</w:t>
      </w:r>
      <w:r w:rsidR="00707DBA" w:rsidRPr="00A15AFC">
        <w:rPr>
          <w:rFonts w:asciiTheme="minorBidi" w:hAnsiTheme="minorBidi"/>
        </w:rPr>
        <w:t xml:space="preserve"> </w:t>
      </w:r>
      <w:r w:rsidR="000C22E9" w:rsidRPr="00A15AFC">
        <w:rPr>
          <w:rFonts w:asciiTheme="minorBidi" w:hAnsiTheme="minorBidi"/>
          <w:b/>
        </w:rPr>
        <w:t>N</w:t>
      </w:r>
    </w:p>
    <w:p w14:paraId="5F62AAAA" w14:textId="3D161A08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belongings left behind?</w:t>
      </w:r>
      <w:r w:rsidR="00707DBA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N</w:t>
      </w:r>
    </w:p>
    <w:p w14:paraId="673A13A6" w14:textId="4CDDBD1E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Signs of continued use? </w:t>
      </w:r>
    </w:p>
    <w:p w14:paraId="3A10A39E" w14:textId="54F98A03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2B61B5D9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2. GENERAL CONDITION</w:t>
      </w:r>
    </w:p>
    <w:p w14:paraId="51672EC5" w14:textId="12488ED6" w:rsidR="00707DBA" w:rsidRPr="00A15AFC" w:rsidRDefault="00167044" w:rsidP="00707DBA">
      <w:pPr>
        <w:spacing w:after="6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Overall condition:</w:t>
      </w:r>
    </w:p>
    <w:p w14:paraId="1B4ED1C5" w14:textId="1FE5E161" w:rsidR="00707DBA" w:rsidRPr="00A15AFC" w:rsidRDefault="00167044" w:rsidP="00707DBA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 </w:t>
      </w:r>
      <w:r w:rsidR="000C22E9" w:rsidRPr="00A15AFC">
        <w:rPr>
          <w:rFonts w:asciiTheme="minorBidi" w:hAnsiTheme="minorBidi"/>
        </w:rPr>
        <w:t xml:space="preserve"> </w:t>
      </w:r>
      <w:r w:rsidR="009471CE" w:rsidRPr="00A15AFC">
        <w:rPr>
          <w:rFonts w:ascii="Segoe UI Symbol" w:hAnsi="Segoe UI Symbol" w:cs="Segoe UI Symbol"/>
          <w:b/>
        </w:rPr>
        <w:t>☑</w:t>
      </w:r>
      <w:r w:rsidR="009471CE" w:rsidRPr="00A15AFC">
        <w:rPr>
          <w:rFonts w:asciiTheme="minorBidi" w:hAnsiTheme="minorBidi"/>
          <w:b/>
        </w:rPr>
        <w:t xml:space="preserve">  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Good   </w:t>
      </w:r>
      <w:r w:rsidR="009471CE" w:rsidRPr="00A15AFC">
        <w:rPr>
          <w:rFonts w:ascii="Segoe UI Symbol" w:hAnsi="Segoe UI Symbol" w:cs="Segoe UI Symbol"/>
          <w:b/>
        </w:rPr>
        <w:t>☐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Fair   </w:t>
      </w:r>
      <w:r w:rsidR="00141157" w:rsidRPr="00A15AFC">
        <w:rPr>
          <w:rFonts w:ascii="Segoe UI Symbol" w:hAnsi="Segoe UI Symbol" w:cs="Segoe UI Symbol"/>
          <w:b/>
        </w:rPr>
        <w:t>☐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Poor   </w:t>
      </w:r>
      <w:r w:rsidR="000C22E9" w:rsidRPr="00A15AFC">
        <w:rPr>
          <w:rFonts w:ascii="Segoe UI Symbol" w:hAnsi="Segoe UI Symbol" w:cs="Segoe UI Symbol"/>
          <w:b/>
        </w:rPr>
        <w:t>☐</w:t>
      </w:r>
      <w:r w:rsidR="000C22E9" w:rsidRPr="00A15AFC">
        <w:rPr>
          <w:rFonts w:asciiTheme="minorBidi" w:hAnsiTheme="minorBidi"/>
          <w:b/>
        </w:rPr>
        <w:t xml:space="preserve"> Severe</w:t>
      </w:r>
    </w:p>
    <w:p w14:paraId="2DB37B86" w14:textId="33D34A46" w:rsidR="00707DBA" w:rsidRPr="00A15AFC" w:rsidRDefault="00167044" w:rsidP="00707DBA">
      <w:pPr>
        <w:spacing w:after="12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Cleanliness:</w:t>
      </w:r>
    </w:p>
    <w:p w14:paraId="7CB938D5" w14:textId="23DCCD22" w:rsidR="00707DBA" w:rsidRPr="00A15AFC" w:rsidRDefault="00167044" w:rsidP="003F111A">
      <w:pPr>
        <w:spacing w:after="6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</w:t>
      </w:r>
      <w:r w:rsidR="000C22E9" w:rsidRPr="00A15AFC">
        <w:rPr>
          <w:rFonts w:asciiTheme="minorBidi" w:hAnsiTheme="minorBidi"/>
        </w:rPr>
        <w:t xml:space="preserve"> </w:t>
      </w:r>
      <w:r w:rsidRPr="00A15AFC">
        <w:rPr>
          <w:rFonts w:asciiTheme="minorBidi" w:hAnsiTheme="minorBidi"/>
        </w:rPr>
        <w:t xml:space="preserve">  </w:t>
      </w:r>
      <w:r w:rsidR="009471CE" w:rsidRPr="00A15AFC">
        <w:rPr>
          <w:rFonts w:ascii="Segoe UI Symbol" w:hAnsi="Segoe UI Symbol" w:cs="Segoe UI Symbol"/>
          <w:b/>
        </w:rPr>
        <w:t>☑</w:t>
      </w:r>
      <w:r w:rsidR="009471CE" w:rsidRPr="00A15AFC">
        <w:rPr>
          <w:rFonts w:asciiTheme="minorBidi" w:hAnsiTheme="minorBidi"/>
          <w:b/>
        </w:rPr>
        <w:t xml:space="preserve">  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Clean   </w:t>
      </w:r>
      <w:r w:rsidR="009471CE" w:rsidRPr="00A15AFC">
        <w:rPr>
          <w:rFonts w:ascii="Segoe UI Symbol" w:hAnsi="Segoe UI Symbol" w:cs="Segoe UI Symbol"/>
          <w:b/>
        </w:rPr>
        <w:t>☐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Needs cleaning   </w:t>
      </w:r>
      <w:r w:rsidR="00141157" w:rsidRPr="00A15AFC">
        <w:rPr>
          <w:rFonts w:ascii="Segoe UI Symbol" w:hAnsi="Segoe UI Symbol" w:cs="Segoe UI Symbol"/>
          <w:b/>
        </w:rPr>
        <w:t>☐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Heavy neglect</w:t>
      </w:r>
    </w:p>
    <w:p w14:paraId="78CCD823" w14:textId="77777777" w:rsidR="003F111A" w:rsidRPr="00A15AFC" w:rsidRDefault="003F111A" w:rsidP="003F111A">
      <w:pPr>
        <w:spacing w:after="60" w:line="240" w:lineRule="auto"/>
        <w:rPr>
          <w:rFonts w:asciiTheme="minorBidi" w:hAnsiTheme="minorBidi"/>
          <w:b/>
        </w:rPr>
      </w:pPr>
    </w:p>
    <w:p w14:paraId="42998415" w14:textId="53AC64D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Odours</w:t>
      </w:r>
      <w:proofErr w:type="spellEnd"/>
      <w:r w:rsidR="000C22E9" w:rsidRPr="00A15AFC">
        <w:rPr>
          <w:rFonts w:asciiTheme="minorBidi" w:hAnsiTheme="minorBidi"/>
        </w:rPr>
        <w:t xml:space="preserve"> / damp smell</w:t>
      </w:r>
      <w:r w:rsidR="00707DBA" w:rsidRPr="00A15AFC">
        <w:rPr>
          <w:rFonts w:asciiTheme="minorBidi" w:hAnsiTheme="minorBidi"/>
        </w:rPr>
        <w:t>?</w:t>
      </w:r>
      <w:r w:rsidR="000C22E9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166CF02D" w14:textId="5757A12A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6C4699F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3. WALLS &amp; DECORATION</w:t>
      </w:r>
    </w:p>
    <w:p w14:paraId="6B8D1AE7" w14:textId="35D12FCA" w:rsidR="00D94BAA" w:rsidRPr="00A15AFC" w:rsidRDefault="00167044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Paint condition: </w:t>
      </w:r>
      <w:r w:rsidR="009471CE">
        <w:rPr>
          <w:rFonts w:asciiTheme="minorBidi" w:hAnsiTheme="minorBidi"/>
          <w:b/>
          <w:bCs/>
        </w:rPr>
        <w:t>Y</w:t>
      </w:r>
    </w:p>
    <w:p w14:paraId="1F4DF419" w14:textId="203F5DEB" w:rsidR="00D94BAA" w:rsidRPr="00A15AFC" w:rsidRDefault="00167044" w:rsidP="00707DBA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Scuffs / damage: </w:t>
      </w:r>
      <w:r w:rsidR="009471CE">
        <w:rPr>
          <w:rFonts w:asciiTheme="minorBidi" w:hAnsiTheme="minorBidi"/>
          <w:b/>
          <w:bCs/>
        </w:rPr>
        <w:t>N</w:t>
      </w:r>
    </w:p>
    <w:p w14:paraId="1DEB992D" w14:textId="3A02C887" w:rsidR="00141157" w:rsidRPr="00A15AFC" w:rsidRDefault="00167044" w:rsidP="00141157">
      <w:pPr>
        <w:spacing w:after="140"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Holes / fixings: </w:t>
      </w:r>
      <w:r w:rsidR="00141157" w:rsidRPr="00A15AFC">
        <w:rPr>
          <w:rFonts w:asciiTheme="minorBidi" w:hAnsiTheme="minorBidi"/>
          <w:b/>
          <w:bCs/>
        </w:rPr>
        <w:t>N</w:t>
      </w:r>
    </w:p>
    <w:p w14:paraId="1E0B907E" w14:textId="3EB76D5F" w:rsidR="003F111A" w:rsidRPr="00A15AFC" w:rsidRDefault="00167044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Mould</w:t>
      </w:r>
      <w:proofErr w:type="spellEnd"/>
      <w:r w:rsidR="000C22E9" w:rsidRPr="00A15AFC">
        <w:rPr>
          <w:rFonts w:asciiTheme="minorBidi" w:hAnsiTheme="minorBidi"/>
        </w:rPr>
        <w:t xml:space="preserve"> present? (Y/N)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3EFF59F9" w14:textId="77777777" w:rsidR="00A15AFC" w:rsidRDefault="00A15AFC" w:rsidP="00141157">
      <w:pPr>
        <w:spacing w:after="140" w:line="240" w:lineRule="auto"/>
        <w:rPr>
          <w:rFonts w:asciiTheme="minorBidi" w:hAnsiTheme="minorBidi"/>
          <w:b/>
          <w:bCs/>
        </w:rPr>
      </w:pPr>
    </w:p>
    <w:p w14:paraId="1364AA0F" w14:textId="1D116293" w:rsidR="00707DBA" w:rsidRPr="00A15AFC" w:rsidRDefault="000C22E9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  <w:bCs/>
        </w:rPr>
        <w:lastRenderedPageBreak/>
        <w:t>Notes:</w:t>
      </w:r>
    </w:p>
    <w:p w14:paraId="673D9D34" w14:textId="738D13DD" w:rsidR="00D94BAA" w:rsidRPr="00A15AFC" w:rsidRDefault="000C22E9" w:rsidP="00707DBA">
      <w:pPr>
        <w:spacing w:after="140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</w:rPr>
        <w:t>4. CEILINGS</w:t>
      </w:r>
    </w:p>
    <w:p w14:paraId="41C4BE10" w14:textId="06833330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Stains: </w:t>
      </w:r>
      <w:r w:rsidR="006F441B" w:rsidRPr="00A15AFC">
        <w:rPr>
          <w:rFonts w:asciiTheme="minorBidi" w:hAnsiTheme="minorBidi"/>
          <w:b/>
        </w:rPr>
        <w:t>N</w:t>
      </w:r>
    </w:p>
    <w:p w14:paraId="33BC546A" w14:textId="6A8191F9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Cracks: </w:t>
      </w:r>
      <w:r w:rsidR="006F441B" w:rsidRPr="00A15AFC">
        <w:rPr>
          <w:rFonts w:asciiTheme="minorBidi" w:hAnsiTheme="minorBidi"/>
          <w:b/>
        </w:rPr>
        <w:t>N</w:t>
      </w:r>
    </w:p>
    <w:p w14:paraId="3F30CFEF" w14:textId="4CE0B45C" w:rsidR="00707DBA" w:rsidRPr="00A15AFC" w:rsidRDefault="00167044" w:rsidP="00707DBA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Mould</w:t>
      </w:r>
      <w:proofErr w:type="spellEnd"/>
      <w:r w:rsidR="000C22E9" w:rsidRPr="00A15AFC">
        <w:rPr>
          <w:rFonts w:asciiTheme="minorBidi" w:hAnsiTheme="minorBidi"/>
        </w:rPr>
        <w:t xml:space="preserve">: </w:t>
      </w:r>
      <w:r w:rsidR="000C22E9" w:rsidRPr="00A15AFC">
        <w:rPr>
          <w:rFonts w:asciiTheme="minorBidi" w:hAnsiTheme="minorBidi"/>
          <w:b/>
        </w:rPr>
        <w:t>N</w:t>
      </w:r>
    </w:p>
    <w:p w14:paraId="0BF2B8CB" w14:textId="7D708318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35A3C7CF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5. FLOORS &amp; CARPETS</w:t>
      </w:r>
    </w:p>
    <w:p w14:paraId="562FAC28" w14:textId="72ADF313" w:rsidR="003F111A" w:rsidRPr="00A15AFC" w:rsidRDefault="00167044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3F111A" w:rsidRPr="00A15AFC">
        <w:rPr>
          <w:rFonts w:asciiTheme="minorBidi" w:hAnsiTheme="minorBidi"/>
        </w:rPr>
        <w:t>• Carpet condition:</w:t>
      </w:r>
      <w:r w:rsidR="006F441B" w:rsidRPr="00A15AFC">
        <w:rPr>
          <w:rFonts w:asciiTheme="minorBidi" w:hAnsiTheme="minorBidi"/>
        </w:rPr>
        <w:t xml:space="preserve"> </w:t>
      </w:r>
      <w:r w:rsidR="009471CE">
        <w:rPr>
          <w:rFonts w:asciiTheme="minorBidi" w:hAnsiTheme="minorBidi"/>
          <w:b/>
          <w:bCs/>
        </w:rPr>
        <w:t>Good</w:t>
      </w:r>
    </w:p>
    <w:p w14:paraId="673518BA" w14:textId="4081B79D" w:rsidR="00D94BAA" w:rsidRPr="00A15AFC" w:rsidRDefault="003F111A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Burns / stains: </w:t>
      </w:r>
      <w:r w:rsidR="000C22E9" w:rsidRPr="00A15AFC">
        <w:rPr>
          <w:rFonts w:asciiTheme="minorBidi" w:hAnsiTheme="minorBidi"/>
          <w:b/>
        </w:rPr>
        <w:t>N</w:t>
      </w:r>
      <w:r w:rsidR="006F441B" w:rsidRPr="00A15AFC">
        <w:rPr>
          <w:rFonts w:asciiTheme="minorBidi" w:hAnsiTheme="minorBidi"/>
          <w:b/>
        </w:rPr>
        <w:t>o</w:t>
      </w:r>
    </w:p>
    <w:p w14:paraId="197171DC" w14:textId="7972A77C" w:rsidR="00141157" w:rsidRPr="00A15AFC" w:rsidRDefault="00167044" w:rsidP="00141157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Lifting / damage: </w:t>
      </w:r>
      <w:r w:rsidR="00141157" w:rsidRPr="00A15AFC">
        <w:rPr>
          <w:rFonts w:asciiTheme="minorBidi" w:hAnsiTheme="minorBidi"/>
          <w:b/>
        </w:rPr>
        <w:t>No</w:t>
      </w:r>
    </w:p>
    <w:p w14:paraId="08C390C2" w14:textId="43284B2A" w:rsidR="003F111A" w:rsidRPr="00A15AFC" w:rsidRDefault="003F111A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Hard flooring condition:</w:t>
      </w:r>
      <w:r w:rsidR="006F441B" w:rsidRPr="00A15AFC">
        <w:rPr>
          <w:rFonts w:asciiTheme="minorBidi" w:hAnsiTheme="minorBidi"/>
          <w:b/>
          <w:bCs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Fi</w:t>
      </w:r>
      <w:r w:rsidR="00C01FBF">
        <w:rPr>
          <w:rFonts w:asciiTheme="minorBidi" w:hAnsiTheme="minorBidi"/>
          <w:b/>
          <w:bCs/>
        </w:rPr>
        <w:t>ne</w:t>
      </w:r>
    </w:p>
    <w:p w14:paraId="2C8863FC" w14:textId="4D83056D" w:rsidR="00D94BAA" w:rsidRPr="00A15AFC" w:rsidRDefault="000C22E9" w:rsidP="00707DBA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07707F1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6. DOORS &amp; WINDOWS</w:t>
      </w:r>
    </w:p>
    <w:p w14:paraId="01C9105F" w14:textId="4290F353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Internal doors working? </w:t>
      </w:r>
      <w:r w:rsidR="000C22E9" w:rsidRPr="00A15AFC">
        <w:rPr>
          <w:rFonts w:asciiTheme="minorBidi" w:hAnsiTheme="minorBidi"/>
          <w:b/>
        </w:rPr>
        <w:t>Y</w:t>
      </w:r>
      <w:r w:rsidR="006F441B" w:rsidRPr="00A15AFC">
        <w:rPr>
          <w:rFonts w:asciiTheme="minorBidi" w:hAnsiTheme="minorBidi"/>
          <w:b/>
        </w:rPr>
        <w:t xml:space="preserve"> </w:t>
      </w:r>
    </w:p>
    <w:p w14:paraId="1985ACA9" w14:textId="58E9DFA7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Any broken hinges / handles? </w:t>
      </w:r>
      <w:r w:rsidR="00141157" w:rsidRPr="00A15AFC">
        <w:rPr>
          <w:rFonts w:asciiTheme="minorBidi" w:hAnsiTheme="minorBidi"/>
          <w:b/>
        </w:rPr>
        <w:t>N</w:t>
      </w:r>
    </w:p>
    <w:p w14:paraId="6B09C374" w14:textId="43B02E37" w:rsidR="009F2B2E" w:rsidRDefault="00167044" w:rsidP="009F2B2E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Fire doors intact?</w:t>
      </w:r>
      <w:r w:rsidR="00707DBA" w:rsidRPr="00A15AFC">
        <w:rPr>
          <w:rFonts w:asciiTheme="minorBidi" w:hAnsiTheme="minorBidi"/>
        </w:rPr>
        <w:t xml:space="preserve"> ( </w:t>
      </w:r>
      <w:r w:rsidR="00707DBA" w:rsidRPr="00A15AFC">
        <w:rPr>
          <w:rFonts w:asciiTheme="minorBidi" w:hAnsiTheme="minorBidi"/>
          <w:b/>
          <w:bCs/>
        </w:rPr>
        <w:t>VERY IMPORTANT</w:t>
      </w:r>
      <w:r w:rsidR="00707DBA" w:rsidRPr="00A15AFC">
        <w:rPr>
          <w:rFonts w:asciiTheme="minorBidi" w:hAnsiTheme="minorBidi"/>
        </w:rPr>
        <w:t xml:space="preserve"> )</w:t>
      </w:r>
      <w:r w:rsidR="00141157" w:rsidRPr="00A15AFC">
        <w:rPr>
          <w:rFonts w:asciiTheme="minorBidi" w:hAnsiTheme="minorBidi"/>
        </w:rPr>
        <w:t xml:space="preserve"> </w:t>
      </w:r>
    </w:p>
    <w:p w14:paraId="2A6272BB" w14:textId="561B293C" w:rsidR="00D94BAA" w:rsidRPr="00A15AFC" w:rsidRDefault="00167044" w:rsidP="009F2B2E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Windows opening / closing?</w:t>
      </w:r>
      <w:r w:rsidR="00707DBA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YES</w:t>
      </w:r>
    </w:p>
    <w:p w14:paraId="0D0F434B" w14:textId="16DDCC1F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0D3CC67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7. KITCHEN</w:t>
      </w:r>
    </w:p>
    <w:p w14:paraId="23BD4DA3" w14:textId="4130C9D8" w:rsidR="00A672A3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A672A3" w:rsidRPr="00A15AFC">
        <w:rPr>
          <w:rFonts w:asciiTheme="minorBidi" w:hAnsiTheme="minorBidi"/>
        </w:rPr>
        <w:t>• Units condition:</w:t>
      </w:r>
      <w:r w:rsidR="006F441B" w:rsidRPr="00A15AFC">
        <w:rPr>
          <w:rFonts w:asciiTheme="minorBidi" w:hAnsiTheme="minorBidi"/>
        </w:rPr>
        <w:t xml:space="preserve"> </w:t>
      </w:r>
    </w:p>
    <w:p w14:paraId="6F973E9D" w14:textId="6AD3249F" w:rsidR="00D94BAA" w:rsidRPr="00A15AFC" w:rsidRDefault="00A672A3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Worktops: </w:t>
      </w:r>
    </w:p>
    <w:p w14:paraId="1849F663" w14:textId="07BC3478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Appliances: </w:t>
      </w:r>
    </w:p>
    <w:p w14:paraId="687DF66D" w14:textId="5A35A0A1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Extractor working: </w:t>
      </w:r>
    </w:p>
    <w:p w14:paraId="661E813F" w14:textId="566033CD" w:rsidR="00167044" w:rsidRPr="00A15AFC" w:rsidRDefault="00167044" w:rsidP="00A672A3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Cleanliness: </w:t>
      </w:r>
    </w:p>
    <w:p w14:paraId="6DE50A32" w14:textId="606225BB" w:rsidR="00A672A3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</w:p>
    <w:p w14:paraId="2EBCEAC0" w14:textId="69123CE6" w:rsidR="003F111A" w:rsidRPr="00A15AFC" w:rsidRDefault="003F111A" w:rsidP="00707DBA">
      <w:pPr>
        <w:spacing w:line="240" w:lineRule="auto"/>
        <w:rPr>
          <w:rFonts w:asciiTheme="minorBidi" w:hAnsiTheme="minorBidi"/>
          <w:b/>
          <w:bCs/>
        </w:rPr>
      </w:pPr>
    </w:p>
    <w:p w14:paraId="7BB73C69" w14:textId="77777777" w:rsidR="00141157" w:rsidRPr="00A15AFC" w:rsidRDefault="00141157" w:rsidP="00707DBA">
      <w:pPr>
        <w:spacing w:line="240" w:lineRule="auto"/>
        <w:rPr>
          <w:rFonts w:asciiTheme="minorBidi" w:hAnsiTheme="minorBidi"/>
          <w:b/>
          <w:bCs/>
        </w:rPr>
      </w:pPr>
    </w:p>
    <w:p w14:paraId="5DDF6BBA" w14:textId="467918E5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lastRenderedPageBreak/>
        <w:t xml:space="preserve">Notes: </w:t>
      </w:r>
    </w:p>
    <w:p w14:paraId="5F34B15C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8. BATHROOM(S)</w:t>
      </w:r>
    </w:p>
    <w:p w14:paraId="0384FAC1" w14:textId="4E5FB81E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r w:rsidRPr="00A15AFC">
        <w:rPr>
          <w:rFonts w:asciiTheme="minorBidi" w:hAnsiTheme="minorBidi"/>
        </w:rPr>
        <w:t>Sanitary ware condition</w:t>
      </w:r>
      <w:r w:rsidR="000C22E9" w:rsidRPr="00A15AFC">
        <w:rPr>
          <w:rFonts w:asciiTheme="minorBidi" w:hAnsiTheme="minorBidi"/>
        </w:rPr>
        <w:t>:</w:t>
      </w:r>
      <w:r w:rsidRPr="00A15AFC">
        <w:rPr>
          <w:rFonts w:asciiTheme="minorBidi" w:hAnsiTheme="minorBidi"/>
        </w:rPr>
        <w:t xml:space="preserve"> </w:t>
      </w:r>
      <w:r w:rsidR="00395260">
        <w:rPr>
          <w:rFonts w:asciiTheme="minorBidi" w:hAnsiTheme="minorBidi"/>
          <w:b/>
        </w:rPr>
        <w:t>D</w:t>
      </w:r>
      <w:r w:rsidR="009471CE">
        <w:rPr>
          <w:rFonts w:asciiTheme="minorBidi" w:hAnsiTheme="minorBidi"/>
          <w:b/>
        </w:rPr>
        <w:t>ated</w:t>
      </w:r>
    </w:p>
    <w:p w14:paraId="4839616D" w14:textId="2C83434C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Tiles:  </w:t>
      </w:r>
    </w:p>
    <w:p w14:paraId="5C5B68B0" w14:textId="42B995DF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</w:t>
      </w:r>
      <w:proofErr w:type="spellStart"/>
      <w:r w:rsidRPr="00A15AFC">
        <w:rPr>
          <w:rFonts w:asciiTheme="minorBidi" w:hAnsiTheme="minorBidi"/>
        </w:rPr>
        <w:t>Mould</w:t>
      </w:r>
      <w:proofErr w:type="spellEnd"/>
      <w:r w:rsidRPr="00A15AFC">
        <w:rPr>
          <w:rFonts w:asciiTheme="minorBidi" w:hAnsiTheme="minorBidi"/>
        </w:rPr>
        <w:t xml:space="preserve">/ventilation issues:  </w:t>
      </w:r>
      <w:r w:rsidR="00141157" w:rsidRPr="00A15AFC">
        <w:rPr>
          <w:rFonts w:asciiTheme="minorBidi" w:hAnsiTheme="minorBidi"/>
          <w:b/>
          <w:bCs/>
        </w:rPr>
        <w:t>N</w:t>
      </w:r>
    </w:p>
    <w:p w14:paraId="39CC1CD4" w14:textId="58830E46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Water </w:t>
      </w:r>
      <w:proofErr w:type="spellStart"/>
      <w:r w:rsidRPr="00A15AFC">
        <w:rPr>
          <w:rFonts w:asciiTheme="minorBidi" w:hAnsiTheme="minorBidi"/>
        </w:rPr>
        <w:t>preassure</w:t>
      </w:r>
      <w:proofErr w:type="spellEnd"/>
      <w:r w:rsidRPr="00A15AFC">
        <w:rPr>
          <w:rFonts w:asciiTheme="minorBidi" w:hAnsiTheme="minorBidi"/>
        </w:rPr>
        <w:t>/leaks:</w:t>
      </w:r>
      <w:r w:rsidR="006F441B" w:rsidRPr="00A15AFC">
        <w:rPr>
          <w:rFonts w:asciiTheme="minorBidi" w:hAnsiTheme="minorBidi"/>
        </w:rPr>
        <w:t xml:space="preserve"> </w:t>
      </w:r>
      <w:r w:rsidR="00395260">
        <w:rPr>
          <w:rFonts w:asciiTheme="minorBidi" w:hAnsiTheme="minorBidi"/>
          <w:b/>
          <w:bCs/>
        </w:rPr>
        <w:t>Y</w:t>
      </w:r>
    </w:p>
    <w:p w14:paraId="7100D6B2" w14:textId="77777777" w:rsidR="00167044" w:rsidRPr="00A15AFC" w:rsidRDefault="00167044" w:rsidP="00707DBA">
      <w:pPr>
        <w:spacing w:line="240" w:lineRule="auto"/>
        <w:rPr>
          <w:rFonts w:asciiTheme="minorBidi" w:hAnsiTheme="minorBidi"/>
        </w:rPr>
      </w:pPr>
    </w:p>
    <w:p w14:paraId="1F9479E9" w14:textId="09C21381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1E15912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9. HEATING / BOILER</w:t>
      </w:r>
    </w:p>
    <w:p w14:paraId="3C6F214C" w14:textId="3BB6405D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Heating working? (Y/N): </w:t>
      </w:r>
    </w:p>
    <w:p w14:paraId="4A51B877" w14:textId="59D00773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 Boiler condition:</w:t>
      </w:r>
      <w:r w:rsidR="006F441B" w:rsidRPr="00A15AFC">
        <w:rPr>
          <w:rFonts w:asciiTheme="minorBidi" w:hAnsiTheme="minorBidi"/>
        </w:rPr>
        <w:t xml:space="preserve"> </w:t>
      </w:r>
    </w:p>
    <w:p w14:paraId="5423FBFC" w14:textId="1CBAB48D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Any visible faults?</w:t>
      </w:r>
      <w:r w:rsidR="006F441B" w:rsidRPr="00A15AFC">
        <w:rPr>
          <w:rFonts w:asciiTheme="minorBidi" w:hAnsiTheme="minorBidi"/>
        </w:rPr>
        <w:t xml:space="preserve"> </w:t>
      </w:r>
    </w:p>
    <w:p w14:paraId="0E5D320F" w14:textId="47C01052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28562DE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10. ELECTRICAL</w:t>
      </w:r>
    </w:p>
    <w:p w14:paraId="0D2D046A" w14:textId="5600CAA7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Lights working?: </w:t>
      </w:r>
      <w:r w:rsidR="00C01FBF">
        <w:rPr>
          <w:rFonts w:asciiTheme="minorBidi" w:hAnsiTheme="minorBidi"/>
          <w:b/>
        </w:rPr>
        <w:t>YES</w:t>
      </w:r>
    </w:p>
    <w:p w14:paraId="49FD85C3" w14:textId="33787B5D" w:rsidR="00167044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Sockets damaged?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3E01FBD9" w14:textId="6D33153C" w:rsidR="00167044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Exposed wiring?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130F2124" w14:textId="52E0399F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46771242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11. DAMP / STRUCTURAL SIGNS</w:t>
      </w:r>
    </w:p>
    <w:p w14:paraId="302680C4" w14:textId="2A2EBBD0" w:rsidR="00167044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>• Damp present? (Y/N)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1000F758" w14:textId="2655C811" w:rsidR="00167044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 xml:space="preserve">• </w:t>
      </w:r>
      <w:proofErr w:type="spellStart"/>
      <w:r w:rsidR="00167044" w:rsidRPr="00A15AFC">
        <w:rPr>
          <w:rFonts w:asciiTheme="minorBidi" w:hAnsiTheme="minorBidi"/>
        </w:rPr>
        <w:t>Mould</w:t>
      </w:r>
      <w:proofErr w:type="spellEnd"/>
      <w:r w:rsidR="00167044" w:rsidRPr="00A15AFC">
        <w:rPr>
          <w:rFonts w:asciiTheme="minorBidi" w:hAnsiTheme="minorBidi"/>
        </w:rPr>
        <w:t xml:space="preserve"> growth?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0EF86095" w14:textId="41AD3CAB" w:rsidR="00167044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 xml:space="preserve">• Cellar condition? </w:t>
      </w:r>
      <w:r w:rsidR="006F441B" w:rsidRPr="00A15AFC">
        <w:rPr>
          <w:rFonts w:asciiTheme="minorBidi" w:hAnsiTheme="minorBidi"/>
        </w:rPr>
        <w:t xml:space="preserve"> </w:t>
      </w:r>
    </w:p>
    <w:p w14:paraId="61043FF2" w14:textId="2DFD55D9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Ventilation issues?: </w:t>
      </w:r>
    </w:p>
    <w:p w14:paraId="3E57319E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436F20B0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5EBEE0C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CD419BA" w14:textId="7069ACA4" w:rsidR="00A672A3" w:rsidRDefault="00A672A3" w:rsidP="00707DBA">
      <w:pPr>
        <w:spacing w:line="240" w:lineRule="auto"/>
        <w:rPr>
          <w:rFonts w:asciiTheme="minorBidi" w:hAnsiTheme="minorBidi"/>
        </w:rPr>
      </w:pPr>
    </w:p>
    <w:p w14:paraId="2110F08A" w14:textId="77777777" w:rsidR="00E46CEE" w:rsidRPr="00A15AFC" w:rsidRDefault="00E46CEE" w:rsidP="00707DBA">
      <w:pPr>
        <w:spacing w:line="240" w:lineRule="auto"/>
        <w:rPr>
          <w:rFonts w:asciiTheme="minorBidi" w:hAnsiTheme="minorBidi"/>
        </w:rPr>
      </w:pPr>
    </w:p>
    <w:p w14:paraId="3FF1D021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4D4FD2D7" w14:textId="3ACA5E60" w:rsidR="00A672A3" w:rsidRPr="00A15AFC" w:rsidRDefault="000C22E9" w:rsidP="00A672A3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lastRenderedPageBreak/>
        <w:t>Notes:</w:t>
      </w:r>
    </w:p>
    <w:p w14:paraId="1081C5AB" w14:textId="77777777" w:rsidR="00E46CEE" w:rsidRPr="009B7836" w:rsidRDefault="00E46CEE" w:rsidP="00E46CEE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  <w:b/>
        </w:rPr>
        <w:t>12. COMPLIANCE ITEMS (CRITICAL)</w:t>
      </w:r>
    </w:p>
    <w:p w14:paraId="5D88D94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Tick what is PROVIDED:</w:t>
      </w:r>
    </w:p>
    <w:p w14:paraId="660486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Gas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6B3888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EICR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4088EBF9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Alarm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FD175E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Emergency Lighting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01A47B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Risk Assessment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1E2D53DE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EPC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38096341" w14:textId="4BF72592" w:rsidR="00A672A3" w:rsidRPr="00A15AFC" w:rsidRDefault="00A672A3" w:rsidP="00E46CEE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24E63B7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13. EXTERNAL</w:t>
      </w:r>
    </w:p>
    <w:p w14:paraId="2F853ACC" w14:textId="1F35E42F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Garden condition: </w:t>
      </w:r>
    </w:p>
    <w:p w14:paraId="252D7EC6" w14:textId="717FA2BB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Waste / rubbish: </w:t>
      </w:r>
    </w:p>
    <w:p w14:paraId="5D654386" w14:textId="4892E0F6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Damage outside: </w:t>
      </w:r>
    </w:p>
    <w:p w14:paraId="49E607AA" w14:textId="636920AD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0DC647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14. PHOTOS / VIDEO</w:t>
      </w:r>
    </w:p>
    <w:p w14:paraId="7206FB93" w14:textId="7C2E3B30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Full video walkthrough done? (Y/N): </w:t>
      </w:r>
      <w:r w:rsidR="00F46866" w:rsidRPr="00A15AFC">
        <w:rPr>
          <w:rFonts w:asciiTheme="minorBidi" w:hAnsiTheme="minorBidi"/>
        </w:rPr>
        <w:t xml:space="preserve"> </w:t>
      </w:r>
    </w:p>
    <w:p w14:paraId="10EE2826" w14:textId="14A18944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Photos taken? (Y/N): </w:t>
      </w:r>
      <w:r w:rsidR="00F46866" w:rsidRPr="00A15AFC">
        <w:rPr>
          <w:rFonts w:asciiTheme="minorBidi" w:hAnsiTheme="minorBidi"/>
        </w:rPr>
        <w:t xml:space="preserve"> </w:t>
      </w:r>
      <w:bookmarkStart w:id="0" w:name="_GoBack"/>
      <w:bookmarkEnd w:id="0"/>
    </w:p>
    <w:p w14:paraId="3AD1FDA0" w14:textId="53176BB5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B86E31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15. INITIAL DILAPS VIEW</w:t>
      </w:r>
    </w:p>
    <w:p w14:paraId="20C2C66B" w14:textId="377D26AD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Estimated cost range: </w:t>
      </w:r>
    </w:p>
    <w:p w14:paraId="6B42C146" w14:textId="644AAF48" w:rsidR="00D94BAA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Immediate works required: </w:t>
      </w:r>
      <w:r w:rsidR="00F46866" w:rsidRPr="00A15AFC">
        <w:rPr>
          <w:rFonts w:asciiTheme="minorBidi" w:hAnsiTheme="minorBidi"/>
        </w:rPr>
        <w:t xml:space="preserve"> </w:t>
      </w:r>
    </w:p>
    <w:p w14:paraId="203358DD" w14:textId="6CE4EBDA" w:rsidR="00D83942" w:rsidRDefault="00D83942" w:rsidP="00707DBA">
      <w:pPr>
        <w:spacing w:line="240" w:lineRule="auto"/>
        <w:rPr>
          <w:rFonts w:asciiTheme="minorBidi" w:hAnsiTheme="minorBidi"/>
        </w:rPr>
      </w:pPr>
    </w:p>
    <w:p w14:paraId="16521FC8" w14:textId="45CD0F1D" w:rsidR="00D83942" w:rsidRPr="00D83942" w:rsidRDefault="00D83942" w:rsidP="00707DBA">
      <w:pPr>
        <w:spacing w:line="240" w:lineRule="auto"/>
        <w:rPr>
          <w:rFonts w:asciiTheme="minorBidi" w:hAnsiTheme="minorBidi"/>
          <w:b/>
          <w:bCs/>
        </w:rPr>
      </w:pPr>
    </w:p>
    <w:sectPr w:rsidR="00D83942" w:rsidRPr="00D8394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C22E9"/>
    <w:rsid w:val="001008AA"/>
    <w:rsid w:val="00141157"/>
    <w:rsid w:val="0015074B"/>
    <w:rsid w:val="00167044"/>
    <w:rsid w:val="0029639D"/>
    <w:rsid w:val="00326F90"/>
    <w:rsid w:val="00395260"/>
    <w:rsid w:val="003F111A"/>
    <w:rsid w:val="00473F2A"/>
    <w:rsid w:val="0055392F"/>
    <w:rsid w:val="00671C5E"/>
    <w:rsid w:val="006F441B"/>
    <w:rsid w:val="00707DBA"/>
    <w:rsid w:val="0074264F"/>
    <w:rsid w:val="009471CE"/>
    <w:rsid w:val="009F2B2E"/>
    <w:rsid w:val="00A15AFC"/>
    <w:rsid w:val="00A672A3"/>
    <w:rsid w:val="00AA1D8D"/>
    <w:rsid w:val="00B47730"/>
    <w:rsid w:val="00C01FBF"/>
    <w:rsid w:val="00CB0664"/>
    <w:rsid w:val="00D83942"/>
    <w:rsid w:val="00D94BAA"/>
    <w:rsid w:val="00E34AD7"/>
    <w:rsid w:val="00E46CEE"/>
    <w:rsid w:val="00F4686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81944B"/>
  <w14:defaultImageDpi w14:val="300"/>
  <w15:docId w15:val="{D2280E64-5AF6-4D73-B872-12EB6447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DCAD4C2-C7C0-4673-B41A-F2B83B0FB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hosein</cp:lastModifiedBy>
  <cp:revision>3</cp:revision>
  <dcterms:created xsi:type="dcterms:W3CDTF">2026-06-02T19:53:00Z</dcterms:created>
  <dcterms:modified xsi:type="dcterms:W3CDTF">2026-06-02T21:13:00Z</dcterms:modified>
  <cp:category/>
</cp:coreProperties>
</file>